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E5E224" w14:textId="77777777" w:rsidR="000F4D71" w:rsidRDefault="00000000">
      <w:pPr>
        <w:pStyle w:val="Title"/>
        <w:jc w:val="center"/>
      </w:pPr>
      <w:r>
        <w:t>Year 8 AI Glossary</w:t>
      </w:r>
    </w:p>
    <w:p w14:paraId="282160DC" w14:textId="77777777" w:rsidR="000F4D71" w:rsidRDefault="00000000">
      <w:r>
        <w:t>Key Vocabulary for Ethics and Algorithms</w:t>
      </w:r>
    </w:p>
    <w:p w14:paraId="238DB356" w14:textId="77777777" w:rsidR="000F4D71" w:rsidRDefault="000F4D71"/>
    <w:p w14:paraId="0E25B4CD" w14:textId="77777777" w:rsidR="000F4D71" w:rsidRDefault="00000000">
      <w:r>
        <w:t>This glossary contains essential AI terms that Year 8 students should understand by the end of the unit. Use it for revision, classroom display, or supporting students who need additional language help.</w:t>
      </w:r>
    </w:p>
    <w:p w14:paraId="5795C5AF" w14:textId="77777777" w:rsidR="000F4D71" w:rsidRDefault="000F4D71"/>
    <w:p w14:paraId="27CDA0AB" w14:textId="77777777" w:rsidR="000F4D71" w:rsidRDefault="00000000">
      <w:r>
        <w:rPr>
          <w:b/>
        </w:rPr>
        <w:t xml:space="preserve">Algorithm: </w:t>
      </w:r>
      <w:r>
        <w:t>A set of instructions that tells a computer how to solve a problem or complete a task. Social media algorithms decide what posts you see.</w:t>
      </w:r>
    </w:p>
    <w:p w14:paraId="16998EA6" w14:textId="77777777" w:rsidR="000F4D71" w:rsidRDefault="000F4D71"/>
    <w:p w14:paraId="1C023792" w14:textId="77777777" w:rsidR="000F4D71" w:rsidRDefault="00000000">
      <w:r>
        <w:rPr>
          <w:b/>
        </w:rPr>
        <w:t xml:space="preserve">Bias (in AI): </w:t>
      </w:r>
      <w:r>
        <w:t>When AI systems make unfair or discriminatory decisions because of flawed training data or design. Can harm particular groups of people.</w:t>
      </w:r>
    </w:p>
    <w:p w14:paraId="1C1A9789" w14:textId="77777777" w:rsidR="000F4D71" w:rsidRDefault="000F4D71"/>
    <w:p w14:paraId="43341ECA" w14:textId="77777777" w:rsidR="000F4D71" w:rsidRDefault="00000000">
      <w:r>
        <w:rPr>
          <w:b/>
        </w:rPr>
        <w:t xml:space="preserve">Black Box Problem: </w:t>
      </w:r>
      <w:r>
        <w:t>When we can't understand or explain how an AI system made a decision, even if we know it works. Makes it hard to trust or challenge AI decisions.</w:t>
      </w:r>
    </w:p>
    <w:p w14:paraId="418DF1D1" w14:textId="77777777" w:rsidR="000F4D71" w:rsidRDefault="000F4D71"/>
    <w:p w14:paraId="7D82AEDF" w14:textId="77777777" w:rsidR="000F4D71" w:rsidRDefault="00000000">
      <w:r>
        <w:rPr>
          <w:b/>
        </w:rPr>
        <w:t xml:space="preserve">Copyright: </w:t>
      </w:r>
      <w:r>
        <w:t>Legal protection for original creative work. Means you can't copy someone else's work without permission.</w:t>
      </w:r>
    </w:p>
    <w:p w14:paraId="197B99F3" w14:textId="77777777" w:rsidR="000F4D71" w:rsidRDefault="000F4D71"/>
    <w:p w14:paraId="35CDB959" w14:textId="77777777" w:rsidR="000F4D71" w:rsidRDefault="00000000">
      <w:r>
        <w:rPr>
          <w:b/>
        </w:rPr>
        <w:t xml:space="preserve">Discrimination: </w:t>
      </w:r>
      <w:r>
        <w:t>Treating people unfairly because of their race, gender, age, disability, or other characteristics. AI can discriminate if it has biased training data.</w:t>
      </w:r>
    </w:p>
    <w:p w14:paraId="304C5C68" w14:textId="77777777" w:rsidR="000F4D71" w:rsidRDefault="000F4D71"/>
    <w:p w14:paraId="7C81C9C9" w14:textId="77777777" w:rsidR="000F4D71" w:rsidRDefault="00000000">
      <w:r>
        <w:rPr>
          <w:b/>
        </w:rPr>
        <w:t xml:space="preserve">Explainability: </w:t>
      </w:r>
      <w:r>
        <w:t>How well we can understand and explain why an AI made a particular decision. Important for trust and accountability.</w:t>
      </w:r>
    </w:p>
    <w:p w14:paraId="1A271337" w14:textId="77777777" w:rsidR="000F4D71" w:rsidRDefault="000F4D71"/>
    <w:p w14:paraId="6818EDBC" w14:textId="77777777" w:rsidR="000F4D71" w:rsidRDefault="00000000">
      <w:r>
        <w:rPr>
          <w:b/>
        </w:rPr>
        <w:t xml:space="preserve">Facial Recognition: </w:t>
      </w:r>
      <w:r>
        <w:t>AI that identifies people by analyzing their faces. Has shown bias - works less well for women and people with darker skin.</w:t>
      </w:r>
    </w:p>
    <w:p w14:paraId="1F652D73" w14:textId="77777777" w:rsidR="000F4D71" w:rsidRDefault="000F4D71"/>
    <w:p w14:paraId="078D5AB0" w14:textId="77777777" w:rsidR="000F4D71" w:rsidRDefault="00000000">
      <w:r>
        <w:rPr>
          <w:b/>
        </w:rPr>
        <w:lastRenderedPageBreak/>
        <w:t xml:space="preserve">GDPR (General Data Protection Regulation): </w:t>
      </w:r>
      <w:r>
        <w:t>UK and EU law protecting people's personal data. Gives you rights about how your data is used.</w:t>
      </w:r>
    </w:p>
    <w:p w14:paraId="54DCD778" w14:textId="77777777" w:rsidR="000F4D71" w:rsidRDefault="000F4D71"/>
    <w:p w14:paraId="37430603" w14:textId="77777777" w:rsidR="000F4D71" w:rsidRDefault="00000000">
      <w:r>
        <w:rPr>
          <w:b/>
        </w:rPr>
        <w:t xml:space="preserve">Historical Bias: </w:t>
      </w:r>
      <w:r>
        <w:t>When AI learns from data that reflects past discrimination or unfairness. For example, if past hiring was biased against women, AI might learn this bias.</w:t>
      </w:r>
    </w:p>
    <w:p w14:paraId="214A7EC1" w14:textId="77777777" w:rsidR="000F4D71" w:rsidRDefault="000F4D71"/>
    <w:p w14:paraId="41ED678A" w14:textId="77777777" w:rsidR="000F4D71" w:rsidRDefault="00000000">
      <w:r>
        <w:rPr>
          <w:b/>
        </w:rPr>
        <w:t xml:space="preserve">Intellectual Property (IP): </w:t>
      </w:r>
      <w:r>
        <w:t>Legal ownership of creative work like writing, art, music, or inventions. Includes copyright, patents, and trademarks.</w:t>
      </w:r>
    </w:p>
    <w:p w14:paraId="4BA9E02A" w14:textId="77777777" w:rsidR="000F4D71" w:rsidRDefault="000F4D71"/>
    <w:p w14:paraId="4F098C97" w14:textId="77777777" w:rsidR="000F4D71" w:rsidRDefault="00000000">
      <w:r>
        <w:rPr>
          <w:b/>
        </w:rPr>
        <w:t xml:space="preserve">Measurement Bias: </w:t>
      </w:r>
      <w:r>
        <w:t>When the way we collect or measure data is unfair or inaccurate for some groups.</w:t>
      </w:r>
    </w:p>
    <w:p w14:paraId="3C6354D2" w14:textId="77777777" w:rsidR="000F4D71" w:rsidRDefault="000F4D71"/>
    <w:p w14:paraId="49B9DF92" w14:textId="77777777" w:rsidR="000F4D71" w:rsidRDefault="00000000">
      <w:r>
        <w:rPr>
          <w:b/>
        </w:rPr>
        <w:t xml:space="preserve">Non-Discrimination: </w:t>
      </w:r>
      <w:r>
        <w:t>One of UNESCO's ethical principles. AI should treat all people fairly regardless of their background or characteristics.</w:t>
      </w:r>
    </w:p>
    <w:p w14:paraId="7AC2B15D" w14:textId="77777777" w:rsidR="000F4D71" w:rsidRDefault="000F4D71"/>
    <w:p w14:paraId="1A1B2803" w14:textId="77777777" w:rsidR="000F4D71" w:rsidRDefault="00000000">
      <w:r>
        <w:rPr>
          <w:b/>
        </w:rPr>
        <w:t xml:space="preserve">Plagiarism: </w:t>
      </w:r>
      <w:r>
        <w:t>Copying someone else's work and pretending it's yours. Still plagiarism even if you use AI to help.</w:t>
      </w:r>
    </w:p>
    <w:p w14:paraId="1EDAABDF" w14:textId="77777777" w:rsidR="000F4D71" w:rsidRDefault="000F4D71"/>
    <w:p w14:paraId="46004701" w14:textId="77777777" w:rsidR="000F4D71" w:rsidRDefault="00000000">
      <w:r>
        <w:rPr>
          <w:b/>
        </w:rPr>
        <w:t xml:space="preserve">Proportionality: </w:t>
      </w:r>
      <w:r>
        <w:t>One of UNESCO's ethical principles. Benefits of using AI should outweigh the risks.</w:t>
      </w:r>
    </w:p>
    <w:p w14:paraId="13B0C5A9" w14:textId="77777777" w:rsidR="000F4D71" w:rsidRDefault="000F4D71"/>
    <w:p w14:paraId="7F9BA521" w14:textId="77777777" w:rsidR="000F4D71" w:rsidRDefault="00000000">
      <w:r>
        <w:rPr>
          <w:b/>
        </w:rPr>
        <w:t xml:space="preserve">Recommendation Algorithm: </w:t>
      </w:r>
      <w:r>
        <w:t>AI that suggests what you might like based on your past behavior. Used by Netflix, YouTube, TikTok, Spotify.</w:t>
      </w:r>
    </w:p>
    <w:p w14:paraId="111AE0CC" w14:textId="77777777" w:rsidR="000F4D71" w:rsidRDefault="000F4D71"/>
    <w:p w14:paraId="4F2EA4AF" w14:textId="77777777" w:rsidR="000F4D71" w:rsidRDefault="00000000">
      <w:r>
        <w:rPr>
          <w:b/>
        </w:rPr>
        <w:t xml:space="preserve">Sustainability: </w:t>
      </w:r>
      <w:r>
        <w:t>One of UNESCO's ethical principles. AI should not harm the environment.</w:t>
      </w:r>
    </w:p>
    <w:p w14:paraId="4B70BEB7" w14:textId="77777777" w:rsidR="000F4D71" w:rsidRDefault="000F4D71"/>
    <w:p w14:paraId="3F5156F6" w14:textId="77777777" w:rsidR="000F4D71" w:rsidRDefault="00000000">
      <w:r>
        <w:rPr>
          <w:b/>
        </w:rPr>
        <w:t xml:space="preserve">Training Data Bias: </w:t>
      </w:r>
      <w:r>
        <w:t>When the data used to train AI is unbalanced or unrepresentative, leading to unfair outcomes.</w:t>
      </w:r>
    </w:p>
    <w:p w14:paraId="2E81E519" w14:textId="77777777" w:rsidR="000F4D71" w:rsidRDefault="000F4D71"/>
    <w:p w14:paraId="483EBFBB" w14:textId="77777777" w:rsidR="000F4D71" w:rsidRDefault="00000000">
      <w:r>
        <w:rPr>
          <w:b/>
        </w:rPr>
        <w:lastRenderedPageBreak/>
        <w:t xml:space="preserve">Transparency: </w:t>
      </w:r>
      <w:r>
        <w:t>Being open and clear about how AI works, what data it uses, and how it makes decisions. One of UNESCO's ethical principles.</w:t>
      </w:r>
    </w:p>
    <w:p w14:paraId="2A4E45FF" w14:textId="77777777" w:rsidR="000F4D71" w:rsidRDefault="000F4D71"/>
    <w:p w14:paraId="17E0120B" w14:textId="77777777" w:rsidR="000F4D71" w:rsidRDefault="00000000">
      <w:r>
        <w:rPr>
          <w:b/>
        </w:rPr>
        <w:t xml:space="preserve">UNESCO Ethical Principles: </w:t>
      </w:r>
      <w:r>
        <w:t>Six principles for ethical AI: Do No Harm, Proportionality, Non-Discrimination, Sustainability, Human Determination, Transparency.</w:t>
      </w:r>
    </w:p>
    <w:p w14:paraId="0A20F1A3" w14:textId="77777777" w:rsidR="000F4D71" w:rsidRDefault="000F4D71"/>
    <w:p w14:paraId="2CE2B230" w14:textId="77777777" w:rsidR="000F4D71" w:rsidRDefault="00000000">
      <w:pPr>
        <w:pStyle w:val="Heading1"/>
      </w:pPr>
      <w:r>
        <w:t>For Students:</w:t>
      </w:r>
    </w:p>
    <w:p w14:paraId="0FDAA937" w14:textId="77777777" w:rsidR="000F4D71" w:rsidRDefault="00000000">
      <w:pPr>
        <w:pStyle w:val="ListBullet"/>
      </w:pPr>
      <w:r>
        <w:t>Use this glossary when:</w:t>
      </w:r>
    </w:p>
    <w:p w14:paraId="529A6B49" w14:textId="77777777" w:rsidR="000F4D71" w:rsidRDefault="00000000">
      <w:pPr>
        <w:pStyle w:val="ListBullet"/>
      </w:pPr>
      <w:r>
        <w:t>Evaluating AI tools using ethical principles</w:t>
      </w:r>
    </w:p>
    <w:p w14:paraId="0912B43A" w14:textId="77777777" w:rsidR="000F4D71" w:rsidRDefault="00000000">
      <w:pPr>
        <w:pStyle w:val="ListBullet"/>
      </w:pPr>
      <w:r>
        <w:t>Writing about bias or discrimination in AI</w:t>
      </w:r>
    </w:p>
    <w:p w14:paraId="2D98CD58" w14:textId="77777777" w:rsidR="000F4D71" w:rsidRDefault="00000000">
      <w:pPr>
        <w:pStyle w:val="ListBullet"/>
      </w:pPr>
      <w:r>
        <w:t>Discussing academic integrity and copyright</w:t>
      </w:r>
    </w:p>
    <w:sectPr w:rsidR="000F4D71" w:rsidSect="00034616">
      <w:head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C6D25" w14:textId="77777777" w:rsidR="00B7292A" w:rsidRDefault="00B7292A" w:rsidP="008D3B55">
      <w:pPr>
        <w:spacing w:after="0" w:line="240" w:lineRule="auto"/>
      </w:pPr>
      <w:r>
        <w:separator/>
      </w:r>
    </w:p>
  </w:endnote>
  <w:endnote w:type="continuationSeparator" w:id="0">
    <w:p w14:paraId="0D8D51BD" w14:textId="77777777" w:rsidR="00B7292A" w:rsidRDefault="00B7292A" w:rsidP="008D3B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126322" w14:textId="77777777" w:rsidR="00B7292A" w:rsidRDefault="00B7292A" w:rsidP="008D3B55">
      <w:pPr>
        <w:spacing w:after="0" w:line="240" w:lineRule="auto"/>
      </w:pPr>
      <w:r>
        <w:separator/>
      </w:r>
    </w:p>
  </w:footnote>
  <w:footnote w:type="continuationSeparator" w:id="0">
    <w:p w14:paraId="32B48D5E" w14:textId="77777777" w:rsidR="00B7292A" w:rsidRDefault="00B7292A" w:rsidP="008D3B5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D67932" w14:textId="771DBC8E" w:rsidR="008D3B55" w:rsidRPr="008D3B55" w:rsidRDefault="008D3B55" w:rsidP="008D3B55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AD77A89" wp14:editId="64D7CFF1">
          <wp:simplePos x="0" y="0"/>
          <wp:positionH relativeFrom="column">
            <wp:posOffset>-1019175</wp:posOffset>
          </wp:positionH>
          <wp:positionV relativeFrom="paragraph">
            <wp:posOffset>-342900</wp:posOffset>
          </wp:positionV>
          <wp:extent cx="971550" cy="971550"/>
          <wp:effectExtent l="0" t="0" r="0" b="0"/>
          <wp:wrapThrough wrapText="bothSides">
            <wp:wrapPolygon edited="0">
              <wp:start x="0" y="0"/>
              <wp:lineTo x="0" y="21176"/>
              <wp:lineTo x="21176" y="21176"/>
              <wp:lineTo x="21176" y="0"/>
              <wp:lineTo x="0" y="0"/>
            </wp:wrapPolygon>
          </wp:wrapThrough>
          <wp:docPr id="9549172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491722" name="Picture 95491722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1550" cy="9715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808287577">
    <w:abstractNumId w:val="8"/>
  </w:num>
  <w:num w:numId="2" w16cid:durableId="1768039775">
    <w:abstractNumId w:val="6"/>
  </w:num>
  <w:num w:numId="3" w16cid:durableId="1382554869">
    <w:abstractNumId w:val="5"/>
  </w:num>
  <w:num w:numId="4" w16cid:durableId="330716073">
    <w:abstractNumId w:val="4"/>
  </w:num>
  <w:num w:numId="5" w16cid:durableId="85464726">
    <w:abstractNumId w:val="7"/>
  </w:num>
  <w:num w:numId="6" w16cid:durableId="1441341591">
    <w:abstractNumId w:val="3"/>
  </w:num>
  <w:num w:numId="7" w16cid:durableId="347607762">
    <w:abstractNumId w:val="2"/>
  </w:num>
  <w:num w:numId="8" w16cid:durableId="1092818967">
    <w:abstractNumId w:val="1"/>
  </w:num>
  <w:num w:numId="9" w16cid:durableId="1427340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F4D71"/>
    <w:rsid w:val="0015074B"/>
    <w:rsid w:val="0029639D"/>
    <w:rsid w:val="00326F90"/>
    <w:rsid w:val="008D3B55"/>
    <w:rsid w:val="00AA1D8D"/>
    <w:rsid w:val="00B47730"/>
    <w:rsid w:val="00B7292A"/>
    <w:rsid w:val="00BD4419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7276349C"/>
  <w14:defaultImageDpi w14:val="300"/>
  <w15:docId w15:val="{C0929DD1-5750-4359-BB75-20B862712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451</Words>
  <Characters>2571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3016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Chris Calder</cp:lastModifiedBy>
  <cp:revision>2</cp:revision>
  <dcterms:created xsi:type="dcterms:W3CDTF">2013-12-23T23:15:00Z</dcterms:created>
  <dcterms:modified xsi:type="dcterms:W3CDTF">2025-12-31T19:46:00Z</dcterms:modified>
  <cp:category/>
</cp:coreProperties>
</file>